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84313413" name="019fc6ca-319b-7930-8fc7-668e554628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1584545" name="019fc6ca-319b-7930-8fc7-668e554628f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89542666" name="019fc6cd-1f20-799e-9da8-ca54526834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1084687" name="019fc6cd-1f20-799e-9da8-ca545268349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82231791" name="019fc6d1-bdf7-70d4-a044-b338d2d5e7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311492" name="019fc6d1-bdf7-70d4-a044-b338d2d5e7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35672190" name="019fc6d7-582b-7406-b210-a000b0d046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4231706" name="019fc6d7-582b-7406-b210-a000b0d046e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94474768" name="019fc6dd-9bb6-75ba-a946-0661a05d1c1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857" name="019fc6dd-9bb6-75ba-a946-0661a05d1c1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54416"/>
                  <wp:effectExtent l="0" t="0" r="0" b="0"/>
                  <wp:docPr id="951089393" name="019fc740-06d1-76ba-8d0e-6e085cd1f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256793" name="019fc740-06d1-76ba-8d0e-6e085cd1fce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54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41171197" name="019fc6cb-7272-776b-97ce-03937e5b57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649264" name="019fc6cb-7272-776b-97ce-03937e5b57a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03381888" name="019fc6ce-214f-73bf-99ef-4db68bb397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701656" name="019fc6ce-214f-73bf-99ef-4db68bb3975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5849526" name="019fc6d2-5eb2-7093-a8f2-acc1514dc0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50075" name="019fc6d2-5eb2-7093-a8f2-acc1514dc0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601902" name="019fc6d8-17bc-7c2f-9070-e672b97222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129337" name="019fc6d8-17bc-7c2f-9070-e672b972226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09450240" name="019fc6de-7656-7b4c-9e98-57da12a7cf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542894" name="019fc6de-7656-7b4c-9e98-57da12a7cf5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37447498" name="019fc6d0-66a1-74d1-9d15-523dede53b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601564" name="019fc6d0-66a1-74d1-9d15-523dede53bc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054177" name="019fc6cf-272c-75cd-9359-82319b9cbb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145153" name="019fc6cf-272c-75cd-9359-82319b9cbb3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Mit gelblicher Kleber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29843773" name="019fc6d3-6e1e-7cb4-a177-09e38c045b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9785" name="019fc6d3-6e1e-7cb4-a177-09e38c045b3d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Oberbelag 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9660728" name="019fc6d5-489c-7c53-89af-48ed84544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833937" name="019fc6d5-489c-7c53-89af-48ed84544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Unterbelag
(Zweilagig! )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6423282" name="019fc6db-0608-7ec1-b92a-df253a1441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115882" name="019fc6db-0608-7ec1-b92a-df253a14417c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70714934" name="019fc6df-719a-74bd-afcc-93bc2f00f8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645562" name="019fc6df-719a-74bd-afcc-93bc2f00f81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12224674" name="019fc6d6-7d65-7d25-bc04-46ae5b2ca8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5998630" name="019fc6d6-7d65-7d25-bc04-46ae5b2ca819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892052"/>
                  <wp:effectExtent l="0" t="0" r="0" b="0"/>
                  <wp:docPr id="1571476349" name="019fc737-d4b0-7c18-bdee-167e47e318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8865409" name="019fc737-d4b0-7c18-bdee-167e47e318a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892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81223099" name="019fc6db-f5c8-7d93-b7cc-7d9f17b61c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072616" name="019fc6db-f5c8-7d93-b7cc-7d9f17b61c9c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Rigistrasse 3, 5430 Wettingen</w:t>
          </w:r>
        </w:p>
        <w:p>
          <w:pPr>
            <w:spacing w:before="0" w:after="0"/>
          </w:pPr>
          <w:r>
            <w:t>DN 1019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